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9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6~7周</w:t>
      </w:r>
    </w:p>
    <w:bookmarkStart w:id="1" w:name="10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中医（定向）201;中医（定向）202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中医（定向）201;中医（定向）202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